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4. OG, rechts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1310818" name="019f1ce3-0b92-7f1f-ae9d-38cca862e0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8437557" name="019f1ce3-0b92-7f1f-ae9d-38cca862e05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2149709" name="019f1ce3-2c43-769f-9140-8105f26944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8275693" name="019f1ce3-2c43-769f-9140-8105f26944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